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2E0B" w:rsidRDefault="00B52E0B" w:rsidP="0087494E">
      <w:pPr>
        <w:pStyle w:val="a4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1A4C7A" w:rsidRPr="008A3AE8" w:rsidRDefault="001A4C7A" w:rsidP="001A4C7A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156D90B" wp14:editId="1BD1500B">
            <wp:extent cx="419100" cy="581025"/>
            <wp:effectExtent l="0" t="0" r="9525" b="9525"/>
            <wp:docPr id="5" name="Рисунок 5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4C7A" w:rsidRPr="008A3AE8" w:rsidRDefault="001A4C7A" w:rsidP="001A4C7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1A4C7A" w:rsidRPr="008A3AE8" w:rsidRDefault="001A4C7A" w:rsidP="001A4C7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1A4C7A" w:rsidRPr="008A3AE8" w:rsidRDefault="001A4C7A" w:rsidP="001A4C7A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1A4C7A" w:rsidRPr="008A3AE8" w:rsidRDefault="001A4C7A" w:rsidP="001A4C7A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1A4C7A" w:rsidRPr="008A3AE8" w:rsidRDefault="001A4C7A" w:rsidP="001A4C7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</w:rPr>
      </w:pPr>
    </w:p>
    <w:p w:rsidR="007D6DEC" w:rsidRPr="007D6DEC" w:rsidRDefault="007D6DEC" w:rsidP="007D6DE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en-US"/>
        </w:rPr>
      </w:pPr>
      <w:r>
        <w:rPr>
          <w:rFonts w:ascii="Times New Roman" w:eastAsiaTheme="minorEastAsia" w:hAnsi="Times New Roman"/>
          <w:b/>
          <w:sz w:val="27"/>
          <w:szCs w:val="27"/>
        </w:rPr>
        <w:t>РІШЕННЯ №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r w:rsidRPr="007D6DEC">
        <w:rPr>
          <w:rFonts w:ascii="Times New Roman" w:eastAsiaTheme="minorEastAsia" w:hAnsi="Times New Roman"/>
          <w:b/>
          <w:sz w:val="27"/>
          <w:szCs w:val="27"/>
        </w:rPr>
        <w:t>4</w:t>
      </w:r>
      <w:r>
        <w:rPr>
          <w:rFonts w:ascii="Times New Roman" w:eastAsiaTheme="minorEastAsia" w:hAnsi="Times New Roman"/>
          <w:b/>
          <w:sz w:val="27"/>
          <w:szCs w:val="27"/>
          <w:lang w:val="en-US"/>
        </w:rPr>
        <w:t>7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-8-8/4</w:t>
      </w:r>
      <w:r w:rsidRPr="007D6DEC">
        <w:rPr>
          <w:rFonts w:ascii="Times New Roman" w:eastAsiaTheme="minorEastAsia" w:hAnsi="Times New Roman"/>
          <w:b/>
          <w:sz w:val="27"/>
          <w:szCs w:val="27"/>
        </w:rPr>
        <w:t>8</w:t>
      </w:r>
      <w:r>
        <w:rPr>
          <w:rFonts w:ascii="Times New Roman" w:eastAsiaTheme="minorEastAsia" w:hAnsi="Times New Roman"/>
          <w:b/>
          <w:sz w:val="27"/>
          <w:szCs w:val="27"/>
          <w:lang w:val="en-US"/>
        </w:rPr>
        <w:t>8</w:t>
      </w:r>
      <w:bookmarkStart w:id="0" w:name="_GoBack"/>
      <w:bookmarkEnd w:id="0"/>
    </w:p>
    <w:p w:rsidR="007D6DEC" w:rsidRDefault="007D6DEC" w:rsidP="007D6DE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eastAsiaTheme="minorEastAsia" w:hAnsi="Times New Roman"/>
          <w:b/>
          <w:sz w:val="27"/>
          <w:szCs w:val="27"/>
          <w:lang w:val="uk-UA"/>
        </w:rPr>
        <w:t>8 квітня</w:t>
      </w:r>
      <w:r>
        <w:rPr>
          <w:rFonts w:ascii="Times New Roman" w:eastAsiaTheme="minorEastAsia" w:hAnsi="Times New Roman"/>
          <w:b/>
          <w:sz w:val="27"/>
          <w:szCs w:val="27"/>
        </w:rPr>
        <w:t xml:space="preserve"> 2021 р.                                                                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8</w:t>
      </w:r>
      <w:r>
        <w:rPr>
          <w:rFonts w:ascii="Times New Roman" w:eastAsiaTheme="minorEastAsia" w:hAnsi="Times New Roman"/>
          <w:b/>
          <w:sz w:val="27"/>
          <w:szCs w:val="27"/>
        </w:rPr>
        <w:t xml:space="preserve">  </w:t>
      </w:r>
      <w:proofErr w:type="spellStart"/>
      <w:r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1A4C7A" w:rsidRPr="00A36253" w:rsidRDefault="001A4C7A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1A4C7A" w:rsidRPr="007D583B" w:rsidRDefault="001A4C7A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1A4C7A" w:rsidRPr="007D583B" w:rsidRDefault="001A4C7A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1A4C7A" w:rsidRPr="007D583B" w:rsidRDefault="001A4C7A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>встановлення меж земельної ділянки в</w:t>
      </w:r>
    </w:p>
    <w:p w:rsidR="001A4C7A" w:rsidRPr="007D583B" w:rsidRDefault="001A4C7A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натурі (на місцевості) </w:t>
      </w:r>
      <w:proofErr w:type="spellStart"/>
      <w:r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105623">
        <w:rPr>
          <w:rFonts w:ascii="Times New Roman" w:hAnsi="Times New Roman"/>
          <w:b/>
          <w:bCs/>
          <w:sz w:val="28"/>
          <w:szCs w:val="28"/>
          <w:lang w:val="uk-UA"/>
        </w:rPr>
        <w:t>Скаковцю</w:t>
      </w:r>
      <w:proofErr w:type="spellEnd"/>
      <w:r w:rsidR="00105623">
        <w:rPr>
          <w:rFonts w:ascii="Times New Roman" w:hAnsi="Times New Roman"/>
          <w:b/>
          <w:bCs/>
          <w:sz w:val="28"/>
          <w:szCs w:val="28"/>
          <w:lang w:val="uk-UA"/>
        </w:rPr>
        <w:t xml:space="preserve"> В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105623">
        <w:rPr>
          <w:rFonts w:ascii="Times New Roman" w:hAnsi="Times New Roman"/>
          <w:b/>
          <w:bCs/>
          <w:sz w:val="28"/>
          <w:szCs w:val="28"/>
          <w:lang w:val="uk-UA"/>
        </w:rPr>
        <w:t>І</w:t>
      </w:r>
      <w:r w:rsidR="001624C7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A4C7A" w:rsidRPr="007D583B" w:rsidRDefault="001A4C7A" w:rsidP="001A4C7A">
      <w:pPr>
        <w:tabs>
          <w:tab w:val="left" w:pos="6390"/>
        </w:tabs>
        <w:spacing w:after="0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1A4C7A" w:rsidRPr="00A36253" w:rsidRDefault="001A4C7A" w:rsidP="001A4C7A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аяву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гр.</w:t>
      </w:r>
      <w:r w:rsidR="00105623">
        <w:rPr>
          <w:rFonts w:ascii="Times New Roman" w:hAnsi="Times New Roman"/>
          <w:bCs/>
          <w:sz w:val="28"/>
          <w:szCs w:val="28"/>
          <w:lang w:val="uk-UA"/>
        </w:rPr>
        <w:t>Скаковця</w:t>
      </w:r>
      <w:proofErr w:type="spellEnd"/>
      <w:r w:rsidR="00105623">
        <w:rPr>
          <w:rFonts w:ascii="Times New Roman" w:hAnsi="Times New Roman"/>
          <w:bCs/>
          <w:sz w:val="28"/>
          <w:szCs w:val="28"/>
          <w:lang w:val="uk-UA"/>
        </w:rPr>
        <w:t xml:space="preserve"> Володимира Ісаковича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про надання дозволу на розроблення технічної документації із землеустрою, щодо, встановлення меж земельної ділянки в натурі (на місцевості),</w:t>
      </w:r>
      <w:r w:rsidR="0087494E">
        <w:rPr>
          <w:rFonts w:ascii="Times New Roman" w:hAnsi="Times New Roman"/>
          <w:sz w:val="28"/>
          <w:szCs w:val="28"/>
          <w:lang w:val="uk-UA"/>
        </w:rPr>
        <w:t xml:space="preserve"> керуючись ст..12, 40, 118,121 </w:t>
      </w:r>
      <w:r w:rsidR="0087494E" w:rsidRPr="00A36253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</w:t>
      </w:r>
      <w:r w:rsidR="00B52E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87494E" w:rsidRPr="00A8264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7494E">
        <w:rPr>
          <w:rFonts w:ascii="Times New Roman" w:hAnsi="Times New Roman"/>
          <w:sz w:val="28"/>
          <w:szCs w:val="28"/>
          <w:lang w:val="uk-UA"/>
        </w:rPr>
        <w:t>ст.8,19,22,25 Закону України «</w:t>
      </w:r>
      <w:r w:rsidR="00B52E0B">
        <w:rPr>
          <w:rFonts w:ascii="Times New Roman" w:hAnsi="Times New Roman"/>
          <w:sz w:val="28"/>
          <w:szCs w:val="28"/>
          <w:lang w:val="uk-UA"/>
        </w:rPr>
        <w:t>Про землеустрій»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та ст..26 Закону України «Про місцеве самоврядування в Україні»,</w:t>
      </w:r>
      <w:r w:rsidR="003F2EC9" w:rsidRPr="003F2EC9">
        <w:rPr>
          <w:lang w:val="uk-UA"/>
        </w:rPr>
        <w:t xml:space="preserve"> </w:t>
      </w:r>
      <w:r w:rsidR="003F2EC9" w:rsidRPr="003F2EC9">
        <w:rPr>
          <w:rFonts w:ascii="Times New Roman" w:hAnsi="Times New Roman"/>
          <w:bCs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1A4C7A" w:rsidRPr="007D583B" w:rsidRDefault="001A4C7A" w:rsidP="001A4C7A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1A4C7A" w:rsidRPr="00A36253" w:rsidRDefault="001A4C7A" w:rsidP="001A4C7A">
      <w:pPr>
        <w:tabs>
          <w:tab w:val="left" w:pos="5895"/>
        </w:tabs>
        <w:spacing w:after="0"/>
        <w:ind w:right="-143"/>
        <w:jc w:val="center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>в и р і ш и л а:</w:t>
      </w:r>
    </w:p>
    <w:p w:rsidR="001A4C7A" w:rsidRPr="00C23241" w:rsidRDefault="001A4C7A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 Надати дозвіл на розроб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лення технічної документації із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>
        <w:rPr>
          <w:rFonts w:ascii="Times New Roman" w:hAnsi="Times New Roman"/>
          <w:sz w:val="28"/>
          <w:szCs w:val="28"/>
          <w:lang w:val="uk-UA"/>
        </w:rPr>
        <w:t xml:space="preserve"> встановлення меж земельної ділянки в натурі (на місцевості)</w:t>
      </w:r>
      <w:r w:rsidR="00B52E0B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256734" w:rsidRPr="00256734">
        <w:rPr>
          <w:rFonts w:ascii="Times New Roman" w:hAnsi="Times New Roman"/>
          <w:bCs/>
          <w:sz w:val="28"/>
          <w:szCs w:val="28"/>
          <w:lang w:val="uk-UA"/>
        </w:rPr>
        <w:t>гр.</w:t>
      </w:r>
      <w:r w:rsidR="00105623">
        <w:rPr>
          <w:rFonts w:ascii="Times New Roman" w:hAnsi="Times New Roman"/>
          <w:bCs/>
          <w:sz w:val="28"/>
          <w:szCs w:val="28"/>
          <w:lang w:val="uk-UA"/>
        </w:rPr>
        <w:t>Скаковцю</w:t>
      </w:r>
      <w:proofErr w:type="spellEnd"/>
      <w:r w:rsidR="00105623">
        <w:rPr>
          <w:rFonts w:ascii="Times New Roman" w:hAnsi="Times New Roman"/>
          <w:bCs/>
          <w:sz w:val="28"/>
          <w:szCs w:val="28"/>
          <w:lang w:val="uk-UA"/>
        </w:rPr>
        <w:t xml:space="preserve"> Володимиру Ісаковичу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загальною площею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0,</w:t>
      </w:r>
      <w:r w:rsidR="00105623">
        <w:rPr>
          <w:rFonts w:ascii="Times New Roman" w:hAnsi="Times New Roman"/>
          <w:bCs/>
          <w:sz w:val="28"/>
          <w:szCs w:val="28"/>
          <w:lang w:val="uk-UA"/>
        </w:rPr>
        <w:t>6400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>
        <w:rPr>
          <w:rFonts w:ascii="Times New Roman" w:hAnsi="Times New Roman"/>
          <w:bCs/>
          <w:sz w:val="28"/>
          <w:szCs w:val="28"/>
          <w:lang w:val="uk-UA"/>
        </w:rPr>
        <w:t>, в тому числі: для будівництва і обслуговування житлового будинку, господарських будівель і споруд –</w:t>
      </w:r>
      <w:r w:rsidR="0033394D">
        <w:rPr>
          <w:rFonts w:ascii="Times New Roman" w:hAnsi="Times New Roman"/>
          <w:bCs/>
          <w:sz w:val="28"/>
          <w:szCs w:val="28"/>
          <w:lang w:val="uk-UA"/>
        </w:rPr>
        <w:t>0,2500</w:t>
      </w:r>
      <w:r w:rsidR="00256734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BF4B1F">
        <w:rPr>
          <w:rFonts w:ascii="Times New Roman" w:hAnsi="Times New Roman"/>
          <w:bCs/>
          <w:sz w:val="28"/>
          <w:szCs w:val="28"/>
          <w:lang w:val="uk-UA"/>
        </w:rPr>
        <w:t>, для ведення особистого селянського господарства – 0,</w:t>
      </w:r>
      <w:r w:rsidR="00105623">
        <w:rPr>
          <w:rFonts w:ascii="Times New Roman" w:hAnsi="Times New Roman"/>
          <w:bCs/>
          <w:sz w:val="28"/>
          <w:szCs w:val="28"/>
          <w:lang w:val="uk-UA"/>
        </w:rPr>
        <w:t>39</w:t>
      </w:r>
      <w:r w:rsidR="0033394D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BF4B1F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25673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87CE5">
        <w:rPr>
          <w:rFonts w:ascii="Times New Roman" w:hAnsi="Times New Roman"/>
          <w:bCs/>
          <w:sz w:val="28"/>
          <w:szCs w:val="28"/>
          <w:lang w:val="uk-UA"/>
        </w:rPr>
        <w:t xml:space="preserve">за адресою:   вул. </w:t>
      </w:r>
      <w:r w:rsidR="00105623">
        <w:rPr>
          <w:rFonts w:ascii="Times New Roman" w:hAnsi="Times New Roman"/>
          <w:bCs/>
          <w:sz w:val="28"/>
          <w:szCs w:val="28"/>
          <w:lang w:val="uk-UA"/>
        </w:rPr>
        <w:t>Шкільна,13</w:t>
      </w:r>
      <w:r w:rsidR="00D87CE5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  <w:proofErr w:type="spellStart"/>
      <w:r w:rsidR="004D3624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105623">
        <w:rPr>
          <w:rFonts w:ascii="Times New Roman" w:hAnsi="Times New Roman"/>
          <w:bCs/>
          <w:sz w:val="28"/>
          <w:szCs w:val="28"/>
          <w:lang w:val="uk-UA"/>
        </w:rPr>
        <w:t>Свитинці</w:t>
      </w:r>
      <w:proofErr w:type="spellEnd"/>
      <w:r w:rsidR="0025673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області.</w:t>
      </w:r>
    </w:p>
    <w:p w:rsidR="001A4C7A" w:rsidRDefault="001A4C7A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Г</w:t>
      </w:r>
      <w:r w:rsidRPr="00B96262">
        <w:rPr>
          <w:rFonts w:ascii="Times New Roman" w:hAnsi="Times New Roman"/>
          <w:bCs/>
          <w:sz w:val="28"/>
          <w:szCs w:val="28"/>
          <w:lang w:val="uk-UA"/>
        </w:rPr>
        <w:t>р.</w:t>
      </w:r>
      <w:r w:rsidR="00105623" w:rsidRPr="00105623">
        <w:rPr>
          <w:rFonts w:ascii="Times New Roman" w:hAnsi="Times New Roman"/>
          <w:bCs/>
          <w:sz w:val="28"/>
          <w:szCs w:val="28"/>
          <w:lang w:val="uk-UA"/>
        </w:rPr>
        <w:t>Скаковцю</w:t>
      </w:r>
      <w:proofErr w:type="spellEnd"/>
      <w:r w:rsidR="00105623" w:rsidRPr="00105623">
        <w:rPr>
          <w:rFonts w:ascii="Times New Roman" w:hAnsi="Times New Roman"/>
          <w:bCs/>
          <w:sz w:val="28"/>
          <w:szCs w:val="28"/>
          <w:lang w:val="uk-UA"/>
        </w:rPr>
        <w:t xml:space="preserve"> Володимиру Ісаковичу </w:t>
      </w:r>
      <w:r>
        <w:rPr>
          <w:rFonts w:ascii="Times New Roman" w:hAnsi="Times New Roman"/>
          <w:bCs/>
          <w:sz w:val="28"/>
          <w:szCs w:val="28"/>
          <w:lang w:val="uk-UA"/>
        </w:rPr>
        <w:t>виготов</w:t>
      </w:r>
      <w:r w:rsidR="004D3624">
        <w:rPr>
          <w:rFonts w:ascii="Times New Roman" w:hAnsi="Times New Roman"/>
          <w:bCs/>
          <w:sz w:val="28"/>
          <w:szCs w:val="28"/>
          <w:lang w:val="uk-UA"/>
        </w:rPr>
        <w:t>ити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4D3624">
        <w:rPr>
          <w:rFonts w:ascii="Times New Roman" w:hAnsi="Times New Roman"/>
          <w:bCs/>
          <w:sz w:val="28"/>
          <w:szCs w:val="28"/>
          <w:lang w:val="uk-UA"/>
        </w:rPr>
        <w:t>у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4D3624">
        <w:rPr>
          <w:rFonts w:ascii="Times New Roman" w:hAnsi="Times New Roman"/>
          <w:bCs/>
          <w:sz w:val="28"/>
          <w:szCs w:val="28"/>
          <w:lang w:val="uk-UA"/>
        </w:rPr>
        <w:t>ю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відповідн</w:t>
      </w:r>
      <w:r w:rsidR="004D3624">
        <w:rPr>
          <w:rFonts w:ascii="Times New Roman" w:hAnsi="Times New Roman"/>
          <w:bCs/>
          <w:sz w:val="28"/>
          <w:szCs w:val="28"/>
          <w:lang w:val="uk-UA"/>
        </w:rPr>
        <w:t>о до вимог чинного законодавства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1A4C7A" w:rsidRPr="00B96262" w:rsidRDefault="001A4C7A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3. Після виготовлення технічної документації подати її на затвердження до міської ради.</w:t>
      </w:r>
    </w:p>
    <w:p w:rsidR="001A4C7A" w:rsidRDefault="001A4C7A" w:rsidP="001A4C7A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4</w:t>
      </w:r>
      <w:r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proofErr w:type="spellStart"/>
      <w:r w:rsidRPr="00C23241">
        <w:rPr>
          <w:rFonts w:ascii="Times New Roman" w:eastAsiaTheme="minorEastAsia" w:hAnsi="Times New Roman"/>
          <w:sz w:val="28"/>
          <w:szCs w:val="28"/>
          <w:lang w:val="uk-UA"/>
        </w:rPr>
        <w:t>рішен</w:t>
      </w:r>
      <w:r w:rsidRPr="005A0493">
        <w:rPr>
          <w:rFonts w:ascii="Times New Roman" w:eastAsiaTheme="minorEastAsia" w:hAnsi="Times New Roman"/>
          <w:sz w:val="28"/>
          <w:szCs w:val="28"/>
        </w:rPr>
        <w:t>ня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ради з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87494E" w:rsidRDefault="0087494E" w:rsidP="001A4C7A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C23241" w:rsidRPr="008A3AE8" w:rsidRDefault="001A4C7A" w:rsidP="007B2096">
      <w:pPr>
        <w:pStyle w:val="a4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36253">
        <w:rPr>
          <w:sz w:val="28"/>
          <w:szCs w:val="28"/>
        </w:rPr>
        <w:t xml:space="preserve">Міський  голова                                    </w:t>
      </w:r>
      <w:r>
        <w:rPr>
          <w:sz w:val="28"/>
          <w:szCs w:val="28"/>
        </w:rPr>
        <w:t>С.Волинський</w:t>
      </w:r>
    </w:p>
    <w:sectPr w:rsidR="00C23241" w:rsidRPr="008A3AE8" w:rsidSect="003F2EC9">
      <w:pgSz w:w="12240" w:h="20160" w:code="5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3AE8"/>
    <w:rsid w:val="00046C87"/>
    <w:rsid w:val="00105623"/>
    <w:rsid w:val="00122A65"/>
    <w:rsid w:val="001624C7"/>
    <w:rsid w:val="001A4C7A"/>
    <w:rsid w:val="001F46B0"/>
    <w:rsid w:val="00256734"/>
    <w:rsid w:val="00297B13"/>
    <w:rsid w:val="00317446"/>
    <w:rsid w:val="0033394D"/>
    <w:rsid w:val="00385534"/>
    <w:rsid w:val="003914DE"/>
    <w:rsid w:val="003F2EC9"/>
    <w:rsid w:val="00402717"/>
    <w:rsid w:val="004D3624"/>
    <w:rsid w:val="005A0493"/>
    <w:rsid w:val="00606D34"/>
    <w:rsid w:val="006F5B6A"/>
    <w:rsid w:val="00773856"/>
    <w:rsid w:val="007B2096"/>
    <w:rsid w:val="007D6DEC"/>
    <w:rsid w:val="0081342E"/>
    <w:rsid w:val="00870D21"/>
    <w:rsid w:val="0087494E"/>
    <w:rsid w:val="008A3AE8"/>
    <w:rsid w:val="008D6670"/>
    <w:rsid w:val="00956534"/>
    <w:rsid w:val="00B31307"/>
    <w:rsid w:val="00B52E0B"/>
    <w:rsid w:val="00BF4B1F"/>
    <w:rsid w:val="00C227D5"/>
    <w:rsid w:val="00C23241"/>
    <w:rsid w:val="00C36CA8"/>
    <w:rsid w:val="00D87CE5"/>
    <w:rsid w:val="00DB10AC"/>
    <w:rsid w:val="00F05318"/>
    <w:rsid w:val="00F922E0"/>
    <w:rsid w:val="00FA5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AE8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3AE8"/>
    <w:rPr>
      <w:b/>
      <w:bCs/>
    </w:rPr>
  </w:style>
  <w:style w:type="paragraph" w:styleId="a4">
    <w:name w:val="List"/>
    <w:basedOn w:val="a"/>
    <w:rsid w:val="008A3AE8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5">
    <w:name w:val="Normal (Web)"/>
    <w:basedOn w:val="a"/>
    <w:link w:val="a6"/>
    <w:uiPriority w:val="99"/>
    <w:rsid w:val="008A3AE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Обычный (веб) Знак"/>
    <w:basedOn w:val="a0"/>
    <w:link w:val="a5"/>
    <w:uiPriority w:val="99"/>
    <w:locked/>
    <w:rsid w:val="008A3AE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6F5B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5B6A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AE8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3AE8"/>
    <w:rPr>
      <w:b/>
      <w:bCs/>
    </w:rPr>
  </w:style>
  <w:style w:type="paragraph" w:styleId="a4">
    <w:name w:val="List"/>
    <w:basedOn w:val="a"/>
    <w:rsid w:val="008A3AE8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5">
    <w:name w:val="Normal (Web)"/>
    <w:basedOn w:val="a"/>
    <w:link w:val="a6"/>
    <w:uiPriority w:val="99"/>
    <w:rsid w:val="008A3AE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Обычный (веб) Знак"/>
    <w:basedOn w:val="a0"/>
    <w:link w:val="a5"/>
    <w:uiPriority w:val="99"/>
    <w:locked/>
    <w:rsid w:val="008A3AE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6F5B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5B6A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08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3B1000-5255-47FE-95EE-51A7557F24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285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Валерий</cp:lastModifiedBy>
  <cp:revision>6</cp:revision>
  <cp:lastPrinted>2021-03-16T08:22:00Z</cp:lastPrinted>
  <dcterms:created xsi:type="dcterms:W3CDTF">2021-03-12T07:26:00Z</dcterms:created>
  <dcterms:modified xsi:type="dcterms:W3CDTF">2021-04-10T15:25:00Z</dcterms:modified>
</cp:coreProperties>
</file>